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26529601" name="019ecb20-2213-701e-ae7b-584e830592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418647" name="019ecb20-2213-701e-ae7b-584e8305929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38212879" name="019ecb20-3bcc-7186-b046-2fb17a35b4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4491038" name="019ecb20-3bcc-7186-b046-2fb17a35b4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Hartbertstrasse 20, 7000 Chur</w:t>
          </w:r>
        </w:p>
        <w:p>
          <w:pPr>
            <w:spacing w:before="0" w:after="0"/>
          </w:pPr>
          <w:r>
            <w:t>994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